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1930613" name="708cf690-f41d-11ef-bf7c-411d6c1ba29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6611996" name="708cf690-f41d-11ef-bf7c-411d6c1ba29e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5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Halde 647, 9036 Grub SG </w:t>
          </w:r>
        </w:p>
        <w:p>
          <w:pPr>
            <w:spacing w:before="0" w:after="0"/>
          </w:pPr>
          <w:r>
            <w:t>189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footer.xml" Type="http://schemas.openxmlformats.org/officeDocument/2006/relationships/footer" Id="rId5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